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2E4F6E">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E4F6E">
        <w:rPr>
          <w:rFonts w:hint="eastAsia"/>
          <w:bCs/>
          <w:sz w:val="36"/>
          <w:szCs w:val="36"/>
        </w:rPr>
        <w:t>0701-264106120357/13</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1C2A89">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CE323F">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CE323F">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CE323F">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CE323F">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CE323F">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CE323F">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CE323F">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845DE1">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2E4F6E">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E4F6E">
        <w:rPr>
          <w:rFonts w:ascii="仿宋_GB2312" w:eastAsia="仿宋_GB2312" w:hAnsi="仿宋_GB2312" w:cs="仿宋_GB2312"/>
          <w:sz w:val="24"/>
          <w:u w:val="single"/>
        </w:rPr>
        <w:t>0701-264106120357/13</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2E4F6E">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13</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C14AC" w:rsidP="002C14AC">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温泉大队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557000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以大牛坊路18号为界，以东</w:t>
            </w:r>
            <w:proofErr w:type="gramStart"/>
            <w:r w:rsidRPr="00F95582">
              <w:rPr>
                <w:rFonts w:ascii="仿宋" w:eastAsia="仿宋" w:hAnsi="仿宋" w:cs="宋体" w:hint="eastAsia"/>
                <w:kern w:val="0"/>
                <w:szCs w:val="21"/>
              </w:rPr>
              <w:t>至京新高速</w:t>
            </w:r>
            <w:proofErr w:type="gramEnd"/>
            <w:r w:rsidRPr="00F95582">
              <w:rPr>
                <w:rFonts w:ascii="仿宋" w:eastAsia="仿宋" w:hAnsi="仿宋" w:cs="宋体" w:hint="eastAsia"/>
                <w:kern w:val="0"/>
                <w:szCs w:val="21"/>
              </w:rPr>
              <w:t>，以南至北五环，以西至西六环，以北至沙阳路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2E4F6E" w:rsidRPr="007B3261" w:rsidRDefault="002E4F6E" w:rsidP="002E4F6E">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2E4F6E" w:rsidRPr="007B3261" w:rsidRDefault="002E4F6E" w:rsidP="002E4F6E">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00ED8" w:rsidRPr="00614472" w:rsidRDefault="002E4F6E" w:rsidP="002E4F6E">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2E4F6E" w:rsidRPr="007B3261" w:rsidRDefault="002E4F6E" w:rsidP="002E4F6E">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2E4F6E" w:rsidP="002E4F6E">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1C2A89">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1C2A89">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BB4122">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BB4122" w:rsidRPr="00BB4122">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1C2A89">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13</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温泉大队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2E4F6E">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13</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11</w:t>
                  </w:r>
                  <w:r>
                    <w:rPr>
                      <w:rFonts w:ascii="仿宋" w:eastAsia="仿宋" w:hAnsi="仿宋" w:cs="宋体" w:hint="eastAsia"/>
                      <w:kern w:val="0"/>
                      <w:szCs w:val="21"/>
                    </w:rPr>
                    <w:t>000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1C2A89">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CE323F">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CE323F">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CE323F">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CE323F">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CE323F">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CE323F">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CE323F">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CE323F">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CE323F">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CE323F">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D32633">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E04821" w:rsidRPr="0008441F" w:rsidTr="003B0388">
        <w:trPr>
          <w:trHeight w:val="331"/>
          <w:jc w:val="center"/>
        </w:trPr>
        <w:tc>
          <w:tcPr>
            <w:tcW w:w="720" w:type="dxa"/>
            <w:vAlign w:val="center"/>
          </w:tcPr>
          <w:p w:rsidR="00E04821" w:rsidRPr="0008441F" w:rsidRDefault="00E04821"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E04821" w:rsidRPr="0008441F" w:rsidRDefault="00E04821"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E04821" w:rsidRPr="0008441F" w:rsidRDefault="00E04821"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E04821" w:rsidRPr="0008441F" w:rsidRDefault="00E04821"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E04821" w:rsidRPr="0008441F" w:rsidTr="003B0388">
        <w:trPr>
          <w:trHeight w:val="331"/>
          <w:jc w:val="center"/>
        </w:trPr>
        <w:tc>
          <w:tcPr>
            <w:tcW w:w="720" w:type="dxa"/>
            <w:vAlign w:val="center"/>
          </w:tcPr>
          <w:p w:rsidR="00E04821" w:rsidRPr="0008441F" w:rsidRDefault="00E04821" w:rsidP="003B0388">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E04821" w:rsidRPr="0008441F" w:rsidRDefault="00E04821" w:rsidP="003B0388">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E04821" w:rsidRPr="0008441F" w:rsidRDefault="00E04821" w:rsidP="003B0388">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E04821" w:rsidRPr="0008441F" w:rsidRDefault="00E04821" w:rsidP="003B0388">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E04821" w:rsidRPr="0008441F" w:rsidRDefault="00E04821" w:rsidP="003B0388">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E04821" w:rsidRPr="0008441F" w:rsidTr="003B0388">
        <w:trPr>
          <w:trHeight w:val="453"/>
          <w:jc w:val="center"/>
        </w:trPr>
        <w:tc>
          <w:tcPr>
            <w:tcW w:w="720" w:type="dxa"/>
            <w:vMerge w:val="restart"/>
            <w:vAlign w:val="center"/>
          </w:tcPr>
          <w:p w:rsidR="00E04821" w:rsidRPr="0008441F" w:rsidRDefault="00E04821" w:rsidP="003B0388">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E04821" w:rsidRPr="0008441F" w:rsidRDefault="0008116F" w:rsidP="003B0388">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E04821" w:rsidRPr="0008441F" w:rsidRDefault="00E04821" w:rsidP="003B0388">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E04821" w:rsidRPr="00571819" w:rsidRDefault="00E04821" w:rsidP="003B0388">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E04821" w:rsidRPr="00E04821" w:rsidRDefault="00E04821" w:rsidP="00E04821">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E04821">
              <w:rPr>
                <w:rFonts w:ascii="仿宋" w:eastAsia="仿宋" w:hAnsi="仿宋" w:cs="Calibri" w:hint="eastAsia"/>
                <w:kern w:val="0"/>
                <w:sz w:val="24"/>
              </w:rPr>
              <w:t>面积≥5000平方米，得8分；</w:t>
            </w:r>
          </w:p>
          <w:p w:rsidR="00E04821" w:rsidRPr="00E04821" w:rsidRDefault="00E04821" w:rsidP="00E04821">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E04821">
              <w:rPr>
                <w:rFonts w:ascii="仿宋" w:eastAsia="仿宋" w:hAnsi="仿宋" w:cs="Calibri" w:hint="eastAsia"/>
                <w:kern w:val="0"/>
                <w:sz w:val="24"/>
              </w:rPr>
              <w:t>4000平方米≤面积＜5000平方米，得4分；</w:t>
            </w:r>
          </w:p>
          <w:p w:rsidR="00E04821" w:rsidRPr="0008441F" w:rsidRDefault="00E04821" w:rsidP="00E04821">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E04821">
              <w:rPr>
                <w:rFonts w:ascii="仿宋" w:eastAsia="仿宋" w:hAnsi="仿宋" w:cs="Calibri" w:hint="eastAsia"/>
                <w:kern w:val="0"/>
                <w:sz w:val="24"/>
              </w:rPr>
              <w:t>面积＜4000平方米，得0分。</w:t>
            </w:r>
          </w:p>
        </w:tc>
      </w:tr>
      <w:tr w:rsidR="00E04821" w:rsidRPr="0008441F" w:rsidTr="003B0388">
        <w:trPr>
          <w:trHeight w:val="453"/>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08441F" w:rsidRDefault="00E04821"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E04821" w:rsidRPr="00571819" w:rsidRDefault="00E04821"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E04821" w:rsidRPr="00571819" w:rsidRDefault="00E04821"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E04821" w:rsidRPr="0008441F" w:rsidRDefault="00E04821" w:rsidP="00E04821">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87350A">
              <w:rPr>
                <w:rFonts w:ascii="仿宋" w:eastAsia="仿宋" w:hAnsi="仿宋" w:cs="宋体" w:hint="eastAsia"/>
                <w:kern w:val="0"/>
                <w:sz w:val="24"/>
              </w:rPr>
              <w:t>直线距离</w:t>
            </w:r>
            <w:r w:rsidRPr="00E04821">
              <w:rPr>
                <w:rFonts w:ascii="仿宋" w:eastAsia="仿宋" w:hAnsi="仿宋" w:cs="宋体" w:hint="eastAsia"/>
                <w:kern w:val="0"/>
                <w:sz w:val="24"/>
              </w:rPr>
              <w:t>温泉大队（黑山扈路19号）5公里（含）以内得</w:t>
            </w:r>
            <w:r>
              <w:rPr>
                <w:rFonts w:ascii="仿宋" w:eastAsia="仿宋" w:hAnsi="仿宋" w:cs="宋体" w:hint="eastAsia"/>
                <w:kern w:val="0"/>
                <w:sz w:val="24"/>
              </w:rPr>
              <w:t>14</w:t>
            </w:r>
            <w:r w:rsidRPr="00E04821">
              <w:rPr>
                <w:rFonts w:ascii="仿宋" w:eastAsia="仿宋" w:hAnsi="仿宋" w:cs="宋体" w:hint="eastAsia"/>
                <w:kern w:val="0"/>
                <w:sz w:val="24"/>
              </w:rPr>
              <w:t>分，5-8（含）公里得</w:t>
            </w:r>
            <w:r>
              <w:rPr>
                <w:rFonts w:ascii="仿宋" w:eastAsia="仿宋" w:hAnsi="仿宋" w:cs="宋体" w:hint="eastAsia"/>
                <w:kern w:val="0"/>
                <w:sz w:val="24"/>
              </w:rPr>
              <w:t>7</w:t>
            </w:r>
            <w:r w:rsidRPr="00E04821">
              <w:rPr>
                <w:rFonts w:ascii="仿宋" w:eastAsia="仿宋" w:hAnsi="仿宋" w:cs="宋体" w:hint="eastAsia"/>
                <w:kern w:val="0"/>
                <w:sz w:val="24"/>
              </w:rPr>
              <w:t>分，超过8公里得0分。</w:t>
            </w:r>
          </w:p>
        </w:tc>
      </w:tr>
      <w:tr w:rsidR="00E04821" w:rsidRPr="0008441F" w:rsidTr="003B0388">
        <w:trPr>
          <w:trHeight w:val="453"/>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08441F" w:rsidRDefault="00E04821"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E04821" w:rsidRPr="00571819" w:rsidRDefault="00E04821" w:rsidP="003B0388">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E04821" w:rsidRPr="00571819" w:rsidRDefault="00E04821" w:rsidP="003B0388">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E04821" w:rsidRPr="00571819" w:rsidRDefault="00E04821" w:rsidP="003B0388">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E04821" w:rsidRDefault="00E04821" w:rsidP="003B0388">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E04821" w:rsidRPr="0008441F" w:rsidRDefault="00E04821" w:rsidP="003B0388">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E04821" w:rsidRPr="0008441F" w:rsidTr="003B0388">
        <w:trPr>
          <w:trHeight w:val="453"/>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08441F" w:rsidRDefault="00E04821" w:rsidP="003B0388">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E04821" w:rsidRPr="00571819" w:rsidRDefault="00E04821" w:rsidP="003B0388">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E04821" w:rsidRPr="00571819" w:rsidRDefault="00E04821" w:rsidP="003B0388">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E04821" w:rsidRPr="00571819" w:rsidRDefault="00E04821" w:rsidP="003B0388">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E04821" w:rsidRPr="00571819" w:rsidRDefault="00E04821" w:rsidP="003B0388">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E04821" w:rsidRPr="0008441F" w:rsidRDefault="00E04821" w:rsidP="003B0388">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E04821" w:rsidRPr="0008441F" w:rsidTr="003B0388">
        <w:trPr>
          <w:trHeight w:val="453"/>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08441F" w:rsidRDefault="00E04821" w:rsidP="003B0388">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E04821" w:rsidRDefault="00E04821" w:rsidP="003B0388">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E04821" w:rsidRPr="00571819" w:rsidRDefault="00E04821" w:rsidP="003B0388">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E04821" w:rsidRPr="00571819" w:rsidRDefault="00E04821" w:rsidP="003B0388">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E04821" w:rsidRPr="00571819" w:rsidRDefault="00E04821" w:rsidP="003B0388">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E04821" w:rsidRPr="0008441F" w:rsidRDefault="00E04821" w:rsidP="003B0388">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E04821" w:rsidRPr="0008441F" w:rsidTr="003B0388">
        <w:trPr>
          <w:trHeight w:val="1120"/>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08441F" w:rsidRDefault="00E04821" w:rsidP="003B0388">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E04821" w:rsidRDefault="00E04821"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E04821" w:rsidRPr="0008441F" w:rsidTr="003B0388">
        <w:trPr>
          <w:trHeight w:val="1120"/>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08441F" w:rsidRDefault="00E04821"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E04821" w:rsidRPr="00571819" w:rsidRDefault="00E04821"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w:t>
            </w:r>
            <w:r w:rsidR="00B82921">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E04821" w:rsidRPr="0008441F" w:rsidTr="003B0388">
        <w:trPr>
          <w:trHeight w:val="1120"/>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571819" w:rsidRDefault="00E04821"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E04821" w:rsidRPr="00571819" w:rsidRDefault="00E04821"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E04821" w:rsidRPr="0008441F" w:rsidTr="003B0388">
        <w:trPr>
          <w:trHeight w:val="411"/>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571819" w:rsidRDefault="00E04821"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E04821" w:rsidRPr="00571819" w:rsidRDefault="00E04821"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E04821" w:rsidRDefault="00E04821"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E04821" w:rsidRDefault="00E04821"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E04821" w:rsidRDefault="00E04821"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E04821" w:rsidRPr="0008441F" w:rsidTr="003B0388">
        <w:trPr>
          <w:trHeight w:val="1120"/>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571819" w:rsidRDefault="00E04821" w:rsidP="003B0388">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E04821" w:rsidRDefault="00E04821"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F048D8" w:rsidRPr="00F048D8">
              <w:rPr>
                <w:rFonts w:ascii="仿宋" w:eastAsia="仿宋" w:hAnsi="仿宋" w:hint="eastAsia"/>
                <w:bCs/>
                <w:sz w:val="24"/>
              </w:rPr>
              <w:t>应急预案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w:t>
            </w:r>
            <w:bookmarkStart w:id="196" w:name="_GoBack"/>
            <w:bookmarkEnd w:id="196"/>
            <w:r w:rsidRPr="00571819">
              <w:rPr>
                <w:rFonts w:ascii="仿宋" w:eastAsia="仿宋" w:hAnsi="仿宋" w:hint="eastAsia"/>
                <w:bCs/>
                <w:sz w:val="24"/>
              </w:rPr>
              <w:t>应速度及时，应急保障措施完善，具有针对性和可行性，得7分；</w:t>
            </w:r>
          </w:p>
          <w:p w:rsidR="00E04821" w:rsidRPr="00571819" w:rsidRDefault="00E04821" w:rsidP="003B0388">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E04821" w:rsidRPr="00571819" w:rsidRDefault="00E04821" w:rsidP="003B0388">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E04821" w:rsidRPr="0008441F" w:rsidTr="003B0388">
        <w:trPr>
          <w:trHeight w:val="2165"/>
          <w:jc w:val="center"/>
        </w:trPr>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720" w:type="dxa"/>
            <w:vMerge/>
            <w:vAlign w:val="center"/>
          </w:tcPr>
          <w:p w:rsidR="00E04821" w:rsidRPr="0008441F" w:rsidRDefault="00E04821" w:rsidP="003B0388">
            <w:pPr>
              <w:widowControl/>
              <w:spacing w:line="360" w:lineRule="auto"/>
              <w:jc w:val="center"/>
              <w:rPr>
                <w:rFonts w:ascii="仿宋" w:eastAsia="仿宋" w:hAnsi="仿宋"/>
                <w:kern w:val="0"/>
                <w:sz w:val="24"/>
              </w:rPr>
            </w:pPr>
          </w:p>
        </w:tc>
        <w:tc>
          <w:tcPr>
            <w:tcW w:w="1717" w:type="dxa"/>
            <w:vAlign w:val="center"/>
          </w:tcPr>
          <w:p w:rsidR="00E04821" w:rsidRPr="00571819" w:rsidRDefault="00E04821"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E04821" w:rsidRPr="00571819" w:rsidRDefault="00E04821"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E04821" w:rsidRPr="00571819" w:rsidRDefault="00E04821"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E04821"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D32633">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13</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温泉大队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C13E0E" w:rsidRPr="000618C9" w:rsidRDefault="00C13E0E" w:rsidP="00C13E0E">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C13E0E" w:rsidRPr="000618C9" w:rsidRDefault="00C13E0E" w:rsidP="00C13E0E">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C13E0E" w:rsidRPr="000618C9" w:rsidRDefault="00C13E0E" w:rsidP="00C13E0E">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C13E0E" w:rsidRPr="000618C9" w:rsidRDefault="00C13E0E" w:rsidP="00C13E0E">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C13E0E" w:rsidRPr="000618C9" w:rsidRDefault="00C13E0E" w:rsidP="00C13E0E">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C13E0E" w:rsidRPr="000618C9" w:rsidRDefault="00C13E0E" w:rsidP="00C13E0E">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C13E0E" w:rsidRPr="000618C9" w:rsidRDefault="00C13E0E" w:rsidP="00C13E0E">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w:t>
      </w:r>
      <w:r w:rsidR="001C2A89">
        <w:rPr>
          <w:rFonts w:ascii="仿宋" w:eastAsia="仿宋" w:hAnsi="仿宋" w:hint="eastAsia"/>
          <w:sz w:val="24"/>
        </w:rPr>
        <w:t>北京市公安局交通管理局</w:t>
      </w:r>
      <w:r w:rsidRPr="000618C9">
        <w:rPr>
          <w:rFonts w:ascii="仿宋" w:eastAsia="仿宋" w:hAnsi="仿宋" w:hint="eastAsia"/>
          <w:sz w:val="24"/>
        </w:rPr>
        <w:t>规定的其他条件。投标人还应针对本项目提出具体服务管理流程方案及组织实施方案。</w:t>
      </w:r>
    </w:p>
    <w:p w:rsidR="00C13E0E" w:rsidRPr="000618C9" w:rsidRDefault="00C13E0E" w:rsidP="00C13E0E">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614472" w:rsidRDefault="00C13E0E" w:rsidP="00C13E0E">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w:t>
      </w:r>
      <w:r w:rsidR="001C2A89" w:rsidRPr="001C2A89">
        <w:rPr>
          <w:rFonts w:ascii="仿宋" w:eastAsia="仿宋" w:hAnsi="仿宋" w:cs="等线" w:hint="eastAsia"/>
          <w:b/>
          <w:bCs/>
          <w:sz w:val="24"/>
          <w:lang w:val="zh-TW" w:eastAsia="zh-TW"/>
        </w:rPr>
        <w:t>投标人的报价中应包含承担采购人涉案车辆的转运费用。投标人应于2026年7月15</w:t>
      </w:r>
      <w:r w:rsidR="001C2A89" w:rsidRPr="001C2A89">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6D63C2" w:rsidRPr="0013452F" w:rsidRDefault="006D63C2" w:rsidP="006D63C2">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6D63C2" w:rsidRPr="0013452F" w:rsidRDefault="006D63C2" w:rsidP="006D63C2">
      <w:pPr>
        <w:spacing w:after="160" w:line="360" w:lineRule="auto"/>
        <w:ind w:firstLineChars="200" w:firstLine="480"/>
        <w:rPr>
          <w:rFonts w:ascii="宋体" w:hAnsi="宋体" w:cs="宋体"/>
          <w:sz w:val="24"/>
        </w:rPr>
      </w:pP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6D63C2" w:rsidRPr="0013452F" w:rsidRDefault="006D63C2" w:rsidP="006D63C2">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6D63C2" w:rsidRPr="0013452F" w:rsidRDefault="006D63C2" w:rsidP="006D63C2">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6D63C2" w:rsidRPr="0013452F" w:rsidRDefault="006D63C2" w:rsidP="006D63C2">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6D63C2" w:rsidRPr="0013452F" w:rsidRDefault="006D63C2" w:rsidP="006D63C2">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6D63C2" w:rsidRPr="0013452F" w:rsidRDefault="006D63C2" w:rsidP="006D63C2">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6D63C2" w:rsidRPr="0013452F" w:rsidRDefault="006D63C2" w:rsidP="006D63C2">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6D63C2" w:rsidRPr="0013452F" w:rsidRDefault="006D63C2" w:rsidP="006D63C2">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6D63C2" w:rsidRPr="0013452F" w:rsidRDefault="006D63C2" w:rsidP="006D63C2">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6D63C2" w:rsidRPr="0013452F" w:rsidRDefault="006D63C2" w:rsidP="006D63C2">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6D63C2" w:rsidRPr="0013452F" w:rsidRDefault="006D63C2" w:rsidP="006D63C2">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6D63C2" w:rsidRPr="0013452F" w:rsidRDefault="006D63C2" w:rsidP="006D63C2">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6D63C2" w:rsidRPr="0013452F" w:rsidRDefault="006D63C2" w:rsidP="006D63C2">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6D63C2" w:rsidRPr="0013452F" w:rsidRDefault="006D63C2" w:rsidP="006D63C2">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6D63C2" w:rsidRPr="0013452F" w:rsidRDefault="006D63C2" w:rsidP="006D63C2">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6D63C2" w:rsidRPr="0013452F" w:rsidRDefault="006D63C2" w:rsidP="006D63C2">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6D63C2" w:rsidRPr="0013452F" w:rsidRDefault="006D63C2" w:rsidP="006D63C2">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6D63C2" w:rsidRPr="0013452F" w:rsidRDefault="006D63C2" w:rsidP="006D63C2">
      <w:pPr>
        <w:widowControl/>
        <w:spacing w:before="100" w:beforeAutospacing="1" w:after="100" w:afterAutospacing="1" w:line="360" w:lineRule="auto"/>
        <w:ind w:firstLineChars="150" w:firstLine="360"/>
        <w:jc w:val="left"/>
        <w:rPr>
          <w:rFonts w:ascii="宋体" w:hAnsi="宋体" w:cs="宋体"/>
          <w:sz w:val="24"/>
        </w:rPr>
      </w:pPr>
    </w:p>
    <w:p w:rsidR="006D63C2" w:rsidRPr="0013452F" w:rsidRDefault="006D63C2" w:rsidP="006D63C2">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6D63C2" w:rsidRPr="0013452F" w:rsidRDefault="006D63C2" w:rsidP="006D63C2">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6D63C2" w:rsidRPr="0013452F" w:rsidRDefault="006D63C2" w:rsidP="006D63C2">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6D63C2" w:rsidRPr="0013452F" w:rsidRDefault="006D63C2" w:rsidP="006D63C2">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6D63C2" w:rsidRPr="0013452F" w:rsidRDefault="006D63C2" w:rsidP="006D63C2">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6D63C2" w:rsidRPr="0013452F" w:rsidRDefault="006D63C2" w:rsidP="006D63C2">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6D63C2" w:rsidRPr="0013452F" w:rsidRDefault="006D63C2" w:rsidP="006D63C2">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6D63C2" w:rsidRPr="0013452F" w:rsidRDefault="006D63C2" w:rsidP="006D63C2">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6D63C2" w:rsidRPr="0013452F" w:rsidRDefault="006D63C2" w:rsidP="006D63C2">
      <w:pPr>
        <w:tabs>
          <w:tab w:val="left" w:pos="567"/>
        </w:tabs>
        <w:spacing w:after="160" w:line="480" w:lineRule="exact"/>
        <w:rPr>
          <w:rFonts w:ascii="宋体" w:hAnsi="宋体"/>
          <w:sz w:val="24"/>
        </w:rPr>
      </w:pPr>
      <w:r w:rsidRPr="0013452F">
        <w:rPr>
          <w:rFonts w:ascii="宋体" w:hAnsi="宋体" w:cs="宋体"/>
          <w:sz w:val="24"/>
        </w:rPr>
        <w:t>四、数据统计要求</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6D63C2" w:rsidRPr="0013452F" w:rsidRDefault="006D63C2" w:rsidP="006D63C2">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6D63C2" w:rsidRPr="0013452F" w:rsidRDefault="006D63C2" w:rsidP="006D63C2">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6D63C2" w:rsidRPr="00614472" w:rsidRDefault="006D63C2" w:rsidP="006D63C2">
      <w:pPr>
        <w:pStyle w:val="af9"/>
      </w:pPr>
    </w:p>
    <w:p w:rsidR="00700ED8" w:rsidRPr="006D63C2" w:rsidRDefault="00700ED8">
      <w:pPr>
        <w:pStyle w:val="af9"/>
        <w:sectPr w:rsidR="00700ED8" w:rsidRPr="006D63C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6143B" w:rsidRPr="00614472" w:rsidRDefault="0076143B" w:rsidP="0076143B">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76143B" w:rsidRPr="00FF28A3" w:rsidRDefault="0076143B" w:rsidP="0076143B">
      <w:pPr>
        <w:jc w:val="center"/>
        <w:rPr>
          <w:rFonts w:ascii="仿宋" w:eastAsia="仿宋" w:hAnsi="仿宋"/>
          <w:b/>
          <w:sz w:val="24"/>
        </w:rPr>
      </w:pPr>
      <w:r w:rsidRPr="00FF28A3">
        <w:rPr>
          <w:rFonts w:ascii="仿宋" w:eastAsia="仿宋" w:hAnsi="仿宋" w:hint="eastAsia"/>
          <w:b/>
          <w:sz w:val="24"/>
        </w:rPr>
        <w:t>1-1拟派项目团队成员一览表</w:t>
      </w:r>
    </w:p>
    <w:p w:rsidR="0076143B" w:rsidRPr="00614472" w:rsidRDefault="0076143B" w:rsidP="0076143B">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6143B" w:rsidRPr="00614472" w:rsidRDefault="0076143B"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r w:rsidR="0076143B" w:rsidRPr="00614472" w:rsidTr="004249E6">
        <w:tc>
          <w:tcPr>
            <w:tcW w:w="526" w:type="pct"/>
            <w:vAlign w:val="center"/>
          </w:tcPr>
          <w:p w:rsidR="0076143B" w:rsidRPr="00614472" w:rsidRDefault="0076143B" w:rsidP="004249E6">
            <w:pPr>
              <w:pStyle w:val="33"/>
              <w:spacing w:before="0" w:after="0"/>
              <w:jc w:val="center"/>
              <w:rPr>
                <w:rFonts w:ascii="仿宋" w:eastAsia="仿宋" w:hAnsi="仿宋"/>
                <w:bCs/>
                <w:szCs w:val="24"/>
              </w:rPr>
            </w:pPr>
          </w:p>
        </w:tc>
        <w:tc>
          <w:tcPr>
            <w:tcW w:w="434" w:type="pct"/>
            <w:vAlign w:val="center"/>
          </w:tcPr>
          <w:p w:rsidR="0076143B" w:rsidRPr="00614472" w:rsidRDefault="0076143B" w:rsidP="004249E6">
            <w:pPr>
              <w:pStyle w:val="33"/>
              <w:spacing w:before="0" w:after="0"/>
              <w:jc w:val="center"/>
              <w:rPr>
                <w:rFonts w:ascii="仿宋" w:eastAsia="仿宋" w:hAnsi="仿宋"/>
                <w:bCs/>
                <w:szCs w:val="24"/>
              </w:rPr>
            </w:pPr>
          </w:p>
        </w:tc>
        <w:tc>
          <w:tcPr>
            <w:tcW w:w="614" w:type="pct"/>
            <w:vAlign w:val="center"/>
          </w:tcPr>
          <w:p w:rsidR="0076143B" w:rsidRPr="00614472" w:rsidRDefault="0076143B" w:rsidP="004249E6">
            <w:pPr>
              <w:pStyle w:val="33"/>
              <w:spacing w:before="0" w:after="0"/>
              <w:jc w:val="center"/>
              <w:rPr>
                <w:rFonts w:ascii="仿宋" w:eastAsia="仿宋" w:hAnsi="仿宋"/>
                <w:bCs/>
                <w:szCs w:val="24"/>
              </w:rPr>
            </w:pPr>
          </w:p>
        </w:tc>
        <w:tc>
          <w:tcPr>
            <w:tcW w:w="569" w:type="pct"/>
            <w:vAlign w:val="center"/>
          </w:tcPr>
          <w:p w:rsidR="0076143B" w:rsidRPr="00614472" w:rsidRDefault="0076143B" w:rsidP="004249E6">
            <w:pPr>
              <w:pStyle w:val="33"/>
              <w:spacing w:before="0" w:after="0"/>
              <w:jc w:val="center"/>
              <w:rPr>
                <w:rFonts w:ascii="仿宋" w:eastAsia="仿宋" w:hAnsi="仿宋"/>
                <w:bCs/>
                <w:szCs w:val="24"/>
              </w:rPr>
            </w:pPr>
          </w:p>
        </w:tc>
        <w:tc>
          <w:tcPr>
            <w:tcW w:w="955"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c>
          <w:tcPr>
            <w:tcW w:w="951" w:type="pct"/>
            <w:vAlign w:val="center"/>
          </w:tcPr>
          <w:p w:rsidR="0076143B" w:rsidRPr="00614472" w:rsidRDefault="0076143B" w:rsidP="004249E6">
            <w:pPr>
              <w:pStyle w:val="33"/>
              <w:spacing w:before="0" w:after="0"/>
              <w:jc w:val="center"/>
              <w:rPr>
                <w:rFonts w:ascii="仿宋" w:eastAsia="仿宋" w:hAnsi="仿宋"/>
                <w:bCs/>
                <w:szCs w:val="24"/>
              </w:rPr>
            </w:pPr>
          </w:p>
        </w:tc>
      </w:tr>
    </w:tbl>
    <w:p w:rsidR="0076143B" w:rsidRPr="00614472" w:rsidRDefault="0076143B" w:rsidP="0076143B">
      <w:pPr>
        <w:pStyle w:val="afffffd"/>
        <w:spacing w:before="120" w:after="120" w:line="360" w:lineRule="auto"/>
        <w:rPr>
          <w:rFonts w:ascii="仿宋" w:hAnsi="仿宋"/>
          <w:sz w:val="24"/>
          <w:szCs w:val="24"/>
        </w:rPr>
      </w:pPr>
    </w:p>
    <w:p w:rsidR="0076143B" w:rsidRPr="00614472" w:rsidRDefault="0076143B" w:rsidP="0076143B">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6143B" w:rsidRPr="00614472" w:rsidRDefault="0076143B" w:rsidP="0076143B">
      <w:pPr>
        <w:pStyle w:val="aff7"/>
        <w:rPr>
          <w:rFonts w:ascii="仿宋" w:eastAsia="仿宋" w:hAnsi="仿宋" w:hint="default"/>
          <w:sz w:val="24"/>
          <w:szCs w:val="24"/>
        </w:rPr>
      </w:pPr>
    </w:p>
    <w:p w:rsidR="0076143B" w:rsidRPr="00614472" w:rsidRDefault="0076143B" w:rsidP="0076143B">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6143B" w:rsidRPr="00614472" w:rsidRDefault="0076143B" w:rsidP="0076143B">
      <w:pPr>
        <w:pStyle w:val="aff7"/>
        <w:rPr>
          <w:rFonts w:ascii="仿宋" w:eastAsia="仿宋" w:hAnsi="仿宋" w:hint="default"/>
          <w:sz w:val="24"/>
          <w:szCs w:val="24"/>
        </w:rPr>
      </w:pPr>
    </w:p>
    <w:p w:rsidR="0076143B" w:rsidRPr="00614472" w:rsidRDefault="0076143B" w:rsidP="0076143B">
      <w:pPr>
        <w:pStyle w:val="aff7"/>
        <w:rPr>
          <w:rFonts w:ascii="仿宋" w:eastAsia="仿宋" w:hAnsi="仿宋" w:hint="default"/>
          <w:sz w:val="24"/>
          <w:szCs w:val="24"/>
          <w:u w:val="single"/>
        </w:rPr>
        <w:sectPr w:rsidR="0076143B"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6143B" w:rsidRPr="00FF28A3" w:rsidRDefault="0076143B" w:rsidP="0076143B">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76143B" w:rsidRPr="00614472" w:rsidRDefault="0076143B" w:rsidP="0076143B">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76143B" w:rsidRPr="00614472" w:rsidTr="004249E6">
        <w:trPr>
          <w:trHeight w:val="617"/>
        </w:trPr>
        <w:tc>
          <w:tcPr>
            <w:tcW w:w="2336" w:type="dxa"/>
            <w:vMerge w:val="restart"/>
            <w:vAlign w:val="center"/>
          </w:tcPr>
          <w:p w:rsidR="0076143B" w:rsidRPr="00614472" w:rsidRDefault="0076143B"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6143B" w:rsidRPr="00614472" w:rsidRDefault="0076143B" w:rsidP="004249E6">
            <w:pPr>
              <w:pStyle w:val="affffa"/>
            </w:pPr>
          </w:p>
        </w:tc>
        <w:tc>
          <w:tcPr>
            <w:tcW w:w="1989"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 xml:space="preserve">出生年月：        </w:t>
            </w:r>
          </w:p>
        </w:tc>
      </w:tr>
      <w:tr w:rsidR="0076143B" w:rsidRPr="00614472" w:rsidTr="004249E6">
        <w:trPr>
          <w:trHeight w:val="558"/>
        </w:trPr>
        <w:tc>
          <w:tcPr>
            <w:tcW w:w="2336" w:type="dxa"/>
            <w:vMerge/>
            <w:vAlign w:val="center"/>
          </w:tcPr>
          <w:p w:rsidR="0076143B" w:rsidRPr="00614472" w:rsidRDefault="0076143B" w:rsidP="004249E6">
            <w:pPr>
              <w:jc w:val="center"/>
              <w:rPr>
                <w:rFonts w:ascii="仿宋" w:eastAsia="仿宋" w:hAnsi="仿宋"/>
                <w:sz w:val="24"/>
              </w:rPr>
            </w:pPr>
          </w:p>
        </w:tc>
        <w:tc>
          <w:tcPr>
            <w:tcW w:w="1989"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毕业院校：</w:t>
            </w:r>
          </w:p>
        </w:tc>
      </w:tr>
      <w:tr w:rsidR="0076143B" w:rsidRPr="00614472" w:rsidTr="004249E6">
        <w:trPr>
          <w:trHeight w:val="870"/>
        </w:trPr>
        <w:tc>
          <w:tcPr>
            <w:tcW w:w="2336" w:type="dxa"/>
            <w:vMerge/>
            <w:vAlign w:val="center"/>
          </w:tcPr>
          <w:p w:rsidR="0076143B" w:rsidRPr="00614472" w:rsidRDefault="0076143B" w:rsidP="004249E6">
            <w:pPr>
              <w:jc w:val="center"/>
              <w:rPr>
                <w:rFonts w:ascii="仿宋" w:eastAsia="仿宋" w:hAnsi="仿宋"/>
                <w:sz w:val="24"/>
              </w:rPr>
            </w:pPr>
          </w:p>
        </w:tc>
        <w:tc>
          <w:tcPr>
            <w:tcW w:w="1989"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工作年限：</w:t>
            </w:r>
          </w:p>
        </w:tc>
      </w:tr>
      <w:tr w:rsidR="0076143B" w:rsidRPr="00614472" w:rsidTr="004249E6">
        <w:trPr>
          <w:trHeight w:val="870"/>
        </w:trPr>
        <w:tc>
          <w:tcPr>
            <w:tcW w:w="2336" w:type="dxa"/>
            <w:vMerge/>
            <w:vAlign w:val="center"/>
          </w:tcPr>
          <w:p w:rsidR="0076143B" w:rsidRPr="00614472" w:rsidRDefault="0076143B" w:rsidP="004249E6">
            <w:pPr>
              <w:rPr>
                <w:rFonts w:ascii="仿宋" w:eastAsia="仿宋" w:hAnsi="仿宋"/>
                <w:sz w:val="24"/>
              </w:rPr>
            </w:pPr>
          </w:p>
        </w:tc>
        <w:tc>
          <w:tcPr>
            <w:tcW w:w="1989"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技术职称：</w:t>
            </w:r>
          </w:p>
        </w:tc>
      </w:tr>
      <w:tr w:rsidR="0076143B" w:rsidRPr="00614472" w:rsidTr="004249E6">
        <w:trPr>
          <w:trHeight w:val="870"/>
        </w:trPr>
        <w:tc>
          <w:tcPr>
            <w:tcW w:w="2336" w:type="dxa"/>
            <w:vMerge/>
            <w:vAlign w:val="center"/>
          </w:tcPr>
          <w:p w:rsidR="0076143B" w:rsidRPr="00614472" w:rsidRDefault="0076143B" w:rsidP="004249E6">
            <w:pPr>
              <w:rPr>
                <w:rFonts w:ascii="仿宋" w:eastAsia="仿宋" w:hAnsi="仿宋"/>
                <w:sz w:val="24"/>
              </w:rPr>
            </w:pPr>
          </w:p>
        </w:tc>
        <w:tc>
          <w:tcPr>
            <w:tcW w:w="1989"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6143B" w:rsidRPr="00614472" w:rsidRDefault="0076143B" w:rsidP="004249E6">
            <w:pPr>
              <w:ind w:left="72"/>
              <w:rPr>
                <w:rFonts w:ascii="仿宋" w:eastAsia="仿宋" w:hAnsi="仿宋"/>
                <w:sz w:val="24"/>
              </w:rPr>
            </w:pPr>
            <w:r w:rsidRPr="00614472">
              <w:rPr>
                <w:rFonts w:ascii="仿宋" w:eastAsia="仿宋" w:hAnsi="仿宋" w:hint="eastAsia"/>
                <w:sz w:val="24"/>
              </w:rPr>
              <w:t>从事相关工作年限：</w:t>
            </w:r>
          </w:p>
        </w:tc>
      </w:tr>
      <w:tr w:rsidR="0076143B" w:rsidRPr="00614472" w:rsidTr="004249E6">
        <w:trPr>
          <w:trHeight w:val="870"/>
        </w:trPr>
        <w:tc>
          <w:tcPr>
            <w:tcW w:w="2336" w:type="dxa"/>
            <w:vAlign w:val="center"/>
          </w:tcPr>
          <w:p w:rsidR="0076143B" w:rsidRPr="00614472" w:rsidRDefault="0076143B"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6143B" w:rsidRPr="00614472" w:rsidRDefault="0076143B"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6143B" w:rsidRPr="00614472" w:rsidRDefault="0076143B"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76143B" w:rsidRPr="00614472" w:rsidTr="004249E6">
        <w:trPr>
          <w:trHeight w:val="870"/>
        </w:trPr>
        <w:tc>
          <w:tcPr>
            <w:tcW w:w="2336" w:type="dxa"/>
            <w:vAlign w:val="center"/>
          </w:tcPr>
          <w:p w:rsidR="0076143B" w:rsidRPr="00614472" w:rsidRDefault="0076143B"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6143B" w:rsidRPr="00614472" w:rsidRDefault="0076143B"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6143B" w:rsidRPr="00614472" w:rsidRDefault="0076143B" w:rsidP="004249E6">
            <w:pPr>
              <w:rPr>
                <w:rFonts w:ascii="仿宋" w:eastAsia="仿宋" w:hAnsi="仿宋"/>
                <w:sz w:val="24"/>
              </w:rPr>
            </w:pPr>
          </w:p>
        </w:tc>
      </w:tr>
      <w:tr w:rsidR="0076143B" w:rsidRPr="00614472" w:rsidTr="004249E6">
        <w:trPr>
          <w:trHeight w:val="870"/>
        </w:trPr>
        <w:tc>
          <w:tcPr>
            <w:tcW w:w="2336" w:type="dxa"/>
            <w:vAlign w:val="center"/>
          </w:tcPr>
          <w:p w:rsidR="0076143B" w:rsidRPr="00614472" w:rsidRDefault="0076143B"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6143B" w:rsidRPr="00614472" w:rsidRDefault="0076143B"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6143B" w:rsidRPr="00614472" w:rsidRDefault="0076143B" w:rsidP="004249E6">
            <w:pPr>
              <w:rPr>
                <w:rFonts w:ascii="仿宋" w:eastAsia="仿宋" w:hAnsi="仿宋"/>
                <w:sz w:val="24"/>
              </w:rPr>
            </w:pPr>
          </w:p>
        </w:tc>
      </w:tr>
      <w:tr w:rsidR="0076143B" w:rsidRPr="00614472" w:rsidTr="004249E6">
        <w:trPr>
          <w:trHeight w:val="870"/>
        </w:trPr>
        <w:tc>
          <w:tcPr>
            <w:tcW w:w="2336" w:type="dxa"/>
            <w:vAlign w:val="center"/>
          </w:tcPr>
          <w:p w:rsidR="0076143B" w:rsidRPr="00614472" w:rsidRDefault="0076143B"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6143B" w:rsidRPr="00614472" w:rsidRDefault="0076143B"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6143B" w:rsidRPr="00614472" w:rsidRDefault="0076143B" w:rsidP="004249E6">
            <w:pPr>
              <w:rPr>
                <w:rFonts w:ascii="仿宋" w:eastAsia="仿宋" w:hAnsi="仿宋"/>
                <w:sz w:val="24"/>
              </w:rPr>
            </w:pPr>
          </w:p>
        </w:tc>
      </w:tr>
      <w:tr w:rsidR="0076143B" w:rsidRPr="00614472" w:rsidTr="004249E6">
        <w:trPr>
          <w:trHeight w:val="870"/>
        </w:trPr>
        <w:tc>
          <w:tcPr>
            <w:tcW w:w="2336" w:type="dxa"/>
            <w:vAlign w:val="center"/>
          </w:tcPr>
          <w:p w:rsidR="0076143B" w:rsidRPr="00614472" w:rsidRDefault="0076143B"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6143B" w:rsidRPr="00614472" w:rsidRDefault="0076143B"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6143B" w:rsidRPr="00614472" w:rsidRDefault="0076143B" w:rsidP="004249E6">
            <w:pPr>
              <w:rPr>
                <w:rFonts w:ascii="仿宋" w:eastAsia="仿宋" w:hAnsi="仿宋"/>
                <w:sz w:val="24"/>
              </w:rPr>
            </w:pPr>
          </w:p>
        </w:tc>
      </w:tr>
      <w:tr w:rsidR="0076143B" w:rsidRPr="00614472" w:rsidTr="004249E6">
        <w:trPr>
          <w:trHeight w:val="870"/>
        </w:trPr>
        <w:tc>
          <w:tcPr>
            <w:tcW w:w="2336" w:type="dxa"/>
            <w:vAlign w:val="center"/>
          </w:tcPr>
          <w:p w:rsidR="0076143B" w:rsidRPr="00614472" w:rsidRDefault="0076143B"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6143B" w:rsidRPr="00614472" w:rsidRDefault="0076143B"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6143B" w:rsidRPr="00614472" w:rsidRDefault="0076143B" w:rsidP="004249E6">
            <w:pPr>
              <w:pStyle w:val="aff3"/>
              <w:widowControl/>
              <w:ind w:left="1680"/>
              <w:rPr>
                <w:rFonts w:ascii="仿宋" w:eastAsia="仿宋" w:hAnsi="仿宋"/>
                <w:sz w:val="24"/>
              </w:rPr>
            </w:pPr>
          </w:p>
        </w:tc>
      </w:tr>
    </w:tbl>
    <w:p w:rsidR="0076143B" w:rsidRPr="00614472" w:rsidRDefault="0076143B" w:rsidP="0076143B">
      <w:pPr>
        <w:ind w:leftChars="10" w:left="717" w:right="455" w:hangingChars="290" w:hanging="696"/>
        <w:rPr>
          <w:rFonts w:ascii="仿宋" w:eastAsia="仿宋" w:hAnsi="仿宋"/>
          <w:sz w:val="24"/>
        </w:rPr>
      </w:pPr>
    </w:p>
    <w:p w:rsidR="0076143B" w:rsidRPr="00614472" w:rsidRDefault="0076143B" w:rsidP="0076143B">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6143B" w:rsidRPr="00614472" w:rsidRDefault="0076143B" w:rsidP="0076143B">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6143B" w:rsidRPr="00614472" w:rsidRDefault="0076143B" w:rsidP="0076143B">
      <w:pPr>
        <w:pStyle w:val="aff7"/>
        <w:rPr>
          <w:rFonts w:ascii="仿宋" w:eastAsia="仿宋" w:hAnsi="仿宋" w:hint="default"/>
          <w:sz w:val="24"/>
          <w:szCs w:val="24"/>
        </w:rPr>
      </w:pPr>
    </w:p>
    <w:p w:rsidR="0076143B" w:rsidRPr="00614472" w:rsidRDefault="0076143B" w:rsidP="0076143B">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6143B" w:rsidRPr="00614472" w:rsidRDefault="0076143B" w:rsidP="0076143B">
      <w:pPr>
        <w:pStyle w:val="aff7"/>
        <w:rPr>
          <w:rFonts w:ascii="仿宋" w:eastAsia="仿宋" w:hAnsi="仿宋" w:hint="default"/>
          <w:sz w:val="24"/>
          <w:szCs w:val="24"/>
        </w:rPr>
      </w:pPr>
    </w:p>
    <w:p w:rsidR="0076143B" w:rsidRPr="00614472" w:rsidRDefault="0076143B" w:rsidP="0076143B">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6143B" w:rsidRPr="00614472" w:rsidRDefault="0076143B" w:rsidP="0076143B">
      <w:pPr>
        <w:pStyle w:val="aff7"/>
        <w:rPr>
          <w:rFonts w:ascii="仿宋" w:eastAsia="仿宋" w:hAnsi="仿宋" w:hint="default"/>
          <w:sz w:val="24"/>
          <w:szCs w:val="24"/>
        </w:rPr>
      </w:pPr>
    </w:p>
    <w:p w:rsidR="0076143B" w:rsidRPr="00614472" w:rsidRDefault="0076143B" w:rsidP="0076143B">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76143B" w:rsidRPr="00614472" w:rsidRDefault="0076143B" w:rsidP="004249E6">
            <w:pPr>
              <w:spacing w:line="540" w:lineRule="exact"/>
              <w:jc w:val="left"/>
              <w:rPr>
                <w:rFonts w:ascii="仿宋" w:eastAsia="仿宋" w:hAnsi="仿宋"/>
                <w:b/>
                <w:kern w:val="0"/>
                <w:sz w:val="28"/>
                <w:szCs w:val="28"/>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76143B" w:rsidRPr="00614472" w:rsidRDefault="0076143B" w:rsidP="004249E6">
            <w:pPr>
              <w:spacing w:line="540" w:lineRule="exact"/>
              <w:jc w:val="left"/>
              <w:rPr>
                <w:rFonts w:ascii="仿宋" w:eastAsia="仿宋" w:hAnsi="仿宋"/>
                <w:kern w:val="0"/>
                <w:sz w:val="24"/>
              </w:rPr>
            </w:pPr>
          </w:p>
        </w:tc>
      </w:tr>
    </w:tbl>
    <w:p w:rsidR="0076143B" w:rsidRPr="00614472"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614472" w:rsidTr="004249E6">
        <w:tc>
          <w:tcPr>
            <w:tcW w:w="9237" w:type="dxa"/>
            <w:tcBorders>
              <w:top w:val="single" w:sz="4" w:space="0" w:color="auto"/>
              <w:left w:val="single" w:sz="4" w:space="0" w:color="auto"/>
              <w:bottom w:val="single" w:sz="4" w:space="0" w:color="auto"/>
              <w:right w:val="single" w:sz="4" w:space="0" w:color="auto"/>
            </w:tcBorders>
          </w:tcPr>
          <w:p w:rsidR="0076143B" w:rsidRPr="00614472"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76143B" w:rsidRPr="00614472" w:rsidRDefault="0076143B" w:rsidP="004249E6">
            <w:pPr>
              <w:spacing w:line="360" w:lineRule="auto"/>
              <w:rPr>
                <w:rFonts w:eastAsia="仿宋"/>
                <w:sz w:val="24"/>
              </w:rPr>
            </w:pPr>
          </w:p>
        </w:tc>
      </w:tr>
    </w:tbl>
    <w:p w:rsidR="0076143B" w:rsidRPr="00FF28A3"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CE6376" w:rsidRPr="00FF28A3" w:rsidTr="00CE6376">
        <w:tc>
          <w:tcPr>
            <w:tcW w:w="9237" w:type="dxa"/>
            <w:tcBorders>
              <w:top w:val="single" w:sz="4" w:space="0" w:color="auto"/>
              <w:left w:val="single" w:sz="4" w:space="0" w:color="auto"/>
              <w:bottom w:val="single" w:sz="4" w:space="0" w:color="auto"/>
              <w:right w:val="single" w:sz="4" w:space="0" w:color="auto"/>
            </w:tcBorders>
          </w:tcPr>
          <w:p w:rsidR="00CE6376" w:rsidRDefault="00995FB6" w:rsidP="00320800">
            <w:pPr>
              <w:spacing w:line="540" w:lineRule="exact"/>
              <w:jc w:val="left"/>
              <w:rPr>
                <w:rFonts w:ascii="仿宋" w:eastAsia="仿宋" w:hAnsi="仿宋"/>
                <w:b/>
                <w:kern w:val="0"/>
                <w:sz w:val="24"/>
              </w:rPr>
            </w:pPr>
            <w:r>
              <w:rPr>
                <w:rFonts w:ascii="仿宋" w:eastAsia="仿宋" w:hAnsi="仿宋" w:hint="eastAsia"/>
                <w:b/>
                <w:kern w:val="0"/>
                <w:sz w:val="24"/>
              </w:rPr>
              <w:t>2</w:t>
            </w:r>
            <w:r w:rsidR="00CE6376">
              <w:rPr>
                <w:rFonts w:ascii="仿宋" w:eastAsia="仿宋" w:hAnsi="仿宋"/>
                <w:b/>
                <w:kern w:val="0"/>
                <w:sz w:val="24"/>
              </w:rPr>
              <w:t>.</w:t>
            </w:r>
            <w:r w:rsidR="00CE6376">
              <w:rPr>
                <w:rFonts w:ascii="仿宋" w:eastAsia="仿宋" w:hAnsi="仿宋" w:hint="eastAsia"/>
                <w:b/>
                <w:kern w:val="0"/>
                <w:sz w:val="24"/>
              </w:rPr>
              <w:t>12关于</w:t>
            </w:r>
            <w:r w:rsidR="00CE6376">
              <w:rPr>
                <w:rFonts w:ascii="仿宋" w:eastAsia="仿宋" w:hAnsi="仿宋" w:cs="等线" w:hint="eastAsia"/>
                <w:b/>
                <w:bCs/>
                <w:sz w:val="24"/>
                <w:lang w:val="zh-TW" w:eastAsia="zh-TW"/>
              </w:rPr>
              <w:t>★</w:t>
            </w:r>
            <w:r w:rsidR="00CE6376">
              <w:rPr>
                <w:rFonts w:ascii="仿宋" w:eastAsia="仿宋" w:hAnsi="仿宋" w:cs="等线" w:hint="eastAsia"/>
                <w:b/>
                <w:bCs/>
                <w:sz w:val="24"/>
                <w:lang w:val="zh-TW"/>
              </w:rPr>
              <w:t>条款</w:t>
            </w:r>
            <w:r w:rsidR="00CE6376">
              <w:rPr>
                <w:rFonts w:ascii="仿宋" w:eastAsia="仿宋" w:hAnsi="仿宋" w:hint="eastAsia"/>
                <w:b/>
                <w:kern w:val="0"/>
                <w:sz w:val="24"/>
              </w:rPr>
              <w:t>的承诺函</w:t>
            </w:r>
          </w:p>
          <w:p w:rsidR="00CE6376" w:rsidRDefault="00CE6376" w:rsidP="00320800">
            <w:pPr>
              <w:pStyle w:val="af9"/>
              <w:spacing w:line="360" w:lineRule="auto"/>
              <w:rPr>
                <w:rFonts w:ascii="仿宋" w:eastAsia="仿宋" w:hAnsi="仿宋"/>
              </w:rPr>
            </w:pPr>
          </w:p>
          <w:p w:rsidR="00CE6376" w:rsidRPr="004A4940" w:rsidRDefault="00CE6376" w:rsidP="00320800">
            <w:pPr>
              <w:pStyle w:val="af9"/>
              <w:spacing w:line="360" w:lineRule="auto"/>
              <w:rPr>
                <w:rFonts w:ascii="仿宋" w:eastAsia="仿宋" w:hAnsi="仿宋"/>
              </w:rPr>
            </w:pPr>
            <w:r w:rsidRPr="004A4940">
              <w:rPr>
                <w:rFonts w:ascii="仿宋" w:eastAsia="仿宋" w:hAnsi="仿宋" w:hint="eastAsia"/>
              </w:rPr>
              <w:t>我公司承诺：</w:t>
            </w:r>
          </w:p>
          <w:p w:rsidR="00CE6376" w:rsidRPr="004A4940" w:rsidRDefault="00CE6376"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CE6376" w:rsidRPr="004A4940" w:rsidRDefault="00CE6376"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CE6376" w:rsidRDefault="00CE6376"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76143B" w:rsidRPr="00FF28A3" w:rsidRDefault="0076143B" w:rsidP="0076143B">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76143B" w:rsidRPr="00FF28A3" w:rsidTr="004249E6">
        <w:tc>
          <w:tcPr>
            <w:tcW w:w="9237" w:type="dxa"/>
            <w:tcBorders>
              <w:top w:val="single" w:sz="4" w:space="0" w:color="auto"/>
              <w:left w:val="single" w:sz="4" w:space="0" w:color="auto"/>
              <w:bottom w:val="single" w:sz="4" w:space="0" w:color="auto"/>
              <w:right w:val="single" w:sz="4" w:space="0" w:color="auto"/>
            </w:tcBorders>
          </w:tcPr>
          <w:p w:rsidR="0076143B" w:rsidRPr="00FF28A3" w:rsidRDefault="0076143B"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76143B" w:rsidRPr="00FF28A3" w:rsidRDefault="0076143B" w:rsidP="004249E6">
            <w:pPr>
              <w:spacing w:line="360" w:lineRule="auto"/>
              <w:rPr>
                <w:rFonts w:eastAsia="仿宋"/>
                <w:sz w:val="24"/>
              </w:rPr>
            </w:pPr>
          </w:p>
        </w:tc>
      </w:tr>
    </w:tbl>
    <w:p w:rsidR="0076143B" w:rsidRPr="00FF28A3" w:rsidRDefault="0076143B" w:rsidP="0076143B">
      <w:pPr>
        <w:pStyle w:val="af9"/>
      </w:pPr>
    </w:p>
    <w:p w:rsidR="0076143B" w:rsidRPr="00614472" w:rsidRDefault="0076143B" w:rsidP="0076143B">
      <w:pPr>
        <w:pStyle w:val="af9"/>
        <w:sectPr w:rsidR="0076143B" w:rsidRPr="00614472">
          <w:pgSz w:w="11907" w:h="16840"/>
          <w:pgMar w:top="1418" w:right="1134" w:bottom="1418" w:left="1701" w:header="851" w:footer="851" w:gutter="0"/>
          <w:cols w:space="720"/>
          <w:docGrid w:linePitch="462"/>
        </w:sectPr>
      </w:pPr>
    </w:p>
    <w:p w:rsidR="0076143B" w:rsidRPr="00614472" w:rsidRDefault="0076143B" w:rsidP="0076143B">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76143B" w:rsidRPr="00614472" w:rsidTr="004249E6">
        <w:trPr>
          <w:trHeight w:val="567"/>
        </w:trPr>
        <w:tc>
          <w:tcPr>
            <w:tcW w:w="3099" w:type="dxa"/>
          </w:tcPr>
          <w:p w:rsidR="0076143B" w:rsidRPr="00614472" w:rsidRDefault="0076143B"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6143B" w:rsidRPr="00614472" w:rsidRDefault="0076143B"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6143B" w:rsidRPr="00614472" w:rsidRDefault="0076143B"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76143B" w:rsidRPr="00614472" w:rsidTr="004249E6">
        <w:trPr>
          <w:trHeight w:val="567"/>
        </w:trPr>
        <w:tc>
          <w:tcPr>
            <w:tcW w:w="3099" w:type="dxa"/>
          </w:tcPr>
          <w:p w:rsidR="0076143B" w:rsidRPr="00614472" w:rsidRDefault="0076143B" w:rsidP="004249E6">
            <w:pPr>
              <w:pStyle w:val="TableText"/>
              <w:jc w:val="center"/>
              <w:rPr>
                <w:rFonts w:ascii="仿宋" w:eastAsia="仿宋" w:hAnsi="仿宋"/>
                <w:color w:val="auto"/>
                <w:sz w:val="24"/>
                <w:szCs w:val="24"/>
              </w:rPr>
            </w:pPr>
          </w:p>
        </w:tc>
        <w:tc>
          <w:tcPr>
            <w:tcW w:w="3095" w:type="dxa"/>
          </w:tcPr>
          <w:p w:rsidR="0076143B" w:rsidRPr="00614472" w:rsidRDefault="0076143B" w:rsidP="004249E6">
            <w:pPr>
              <w:pStyle w:val="TableText"/>
              <w:jc w:val="center"/>
              <w:rPr>
                <w:rFonts w:ascii="仿宋" w:eastAsia="仿宋" w:hAnsi="仿宋"/>
                <w:color w:val="auto"/>
                <w:sz w:val="24"/>
                <w:szCs w:val="24"/>
              </w:rPr>
            </w:pPr>
          </w:p>
        </w:tc>
        <w:tc>
          <w:tcPr>
            <w:tcW w:w="3098" w:type="dxa"/>
          </w:tcPr>
          <w:p w:rsidR="0076143B" w:rsidRPr="00614472" w:rsidRDefault="0076143B" w:rsidP="004249E6">
            <w:pPr>
              <w:pStyle w:val="TableText"/>
              <w:jc w:val="center"/>
              <w:rPr>
                <w:rFonts w:ascii="仿宋" w:eastAsia="仿宋" w:hAnsi="仿宋"/>
                <w:color w:val="auto"/>
                <w:sz w:val="24"/>
                <w:szCs w:val="24"/>
              </w:rPr>
            </w:pPr>
          </w:p>
        </w:tc>
      </w:tr>
      <w:tr w:rsidR="0076143B" w:rsidRPr="00614472" w:rsidTr="004249E6">
        <w:trPr>
          <w:trHeight w:val="567"/>
        </w:trPr>
        <w:tc>
          <w:tcPr>
            <w:tcW w:w="3099" w:type="dxa"/>
          </w:tcPr>
          <w:p w:rsidR="0076143B" w:rsidRPr="00614472" w:rsidRDefault="0076143B" w:rsidP="004249E6">
            <w:pPr>
              <w:pStyle w:val="TableText"/>
              <w:jc w:val="center"/>
              <w:rPr>
                <w:rFonts w:ascii="仿宋" w:eastAsia="仿宋" w:hAnsi="仿宋"/>
                <w:color w:val="auto"/>
                <w:sz w:val="24"/>
                <w:szCs w:val="24"/>
              </w:rPr>
            </w:pPr>
          </w:p>
        </w:tc>
        <w:tc>
          <w:tcPr>
            <w:tcW w:w="3095" w:type="dxa"/>
          </w:tcPr>
          <w:p w:rsidR="0076143B" w:rsidRPr="00614472" w:rsidRDefault="0076143B" w:rsidP="004249E6">
            <w:pPr>
              <w:pStyle w:val="TableText"/>
              <w:jc w:val="center"/>
              <w:rPr>
                <w:rFonts w:ascii="仿宋" w:eastAsia="仿宋" w:hAnsi="仿宋"/>
                <w:color w:val="auto"/>
                <w:sz w:val="24"/>
                <w:szCs w:val="24"/>
              </w:rPr>
            </w:pPr>
          </w:p>
        </w:tc>
        <w:tc>
          <w:tcPr>
            <w:tcW w:w="3098" w:type="dxa"/>
          </w:tcPr>
          <w:p w:rsidR="0076143B" w:rsidRPr="00614472" w:rsidRDefault="0076143B" w:rsidP="004249E6">
            <w:pPr>
              <w:pStyle w:val="TableText"/>
              <w:jc w:val="center"/>
              <w:rPr>
                <w:rFonts w:ascii="仿宋" w:eastAsia="仿宋" w:hAnsi="仿宋"/>
                <w:color w:val="auto"/>
                <w:sz w:val="24"/>
                <w:szCs w:val="24"/>
              </w:rPr>
            </w:pPr>
          </w:p>
        </w:tc>
      </w:tr>
    </w:tbl>
    <w:p w:rsidR="0076143B" w:rsidRPr="00614472" w:rsidRDefault="0076143B" w:rsidP="0076143B">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6143B" w:rsidRPr="00614472" w:rsidRDefault="0076143B" w:rsidP="0076143B">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76143B" w:rsidP="0076143B">
      <w:pPr>
        <w:pStyle w:val="af9"/>
        <w:spacing w:before="0" w:line="540" w:lineRule="exact"/>
        <w:ind w:left="611"/>
        <w:rPr>
          <w:rFonts w:ascii="仿宋" w:eastAsia="仿宋" w:hAnsi="仿宋"/>
          <w:spacing w:val="3"/>
        </w:rPr>
        <w:sectPr w:rsidR="00700ED8" w:rsidRPr="0061447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1C2A89">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995FB6" w:rsidRPr="00995FB6" w:rsidRDefault="00995FB6" w:rsidP="00995FB6">
      <w:pPr>
        <w:spacing w:line="560" w:lineRule="exact"/>
        <w:ind w:firstLineChars="1500" w:firstLine="3150"/>
        <w:rPr>
          <w:rFonts w:ascii="仿宋_GB2312" w:eastAsia="仿宋_GB2312" w:hAnsi="仿宋_GB2312" w:cs="仿宋_GB2312"/>
          <w:szCs w:val="21"/>
        </w:rPr>
      </w:pPr>
      <w:r w:rsidRPr="00995FB6">
        <w:rPr>
          <w:rFonts w:ascii="仿宋_GB2312" w:eastAsia="仿宋_GB2312" w:hAnsi="仿宋_GB2312" w:cs="仿宋_GB2312" w:hint="eastAsia"/>
          <w:szCs w:val="21"/>
        </w:rPr>
        <w:t>企业名称：（公章）</w:t>
      </w:r>
    </w:p>
    <w:p w:rsidR="00995FB6" w:rsidRPr="00995FB6" w:rsidRDefault="00995FB6" w:rsidP="00995FB6">
      <w:pPr>
        <w:spacing w:line="560" w:lineRule="exact"/>
        <w:ind w:firstLineChars="1500" w:firstLine="3150"/>
        <w:rPr>
          <w:rFonts w:ascii="仿宋_GB2312" w:eastAsia="仿宋_GB2312" w:hAnsi="仿宋_GB2312" w:cs="仿宋_GB2312"/>
          <w:szCs w:val="21"/>
        </w:rPr>
      </w:pPr>
      <w:r w:rsidRPr="00995FB6">
        <w:rPr>
          <w:rFonts w:ascii="仿宋_GB2312" w:eastAsia="仿宋_GB2312" w:hAnsi="仿宋_GB2312" w:cs="仿宋_GB2312" w:hint="eastAsia"/>
          <w:szCs w:val="21"/>
        </w:rPr>
        <w:t>法定代表人（单位负责人）：</w:t>
      </w:r>
      <w:r w:rsidRPr="00995FB6">
        <w:rPr>
          <w:rFonts w:ascii="仿宋_GB2312" w:eastAsia="仿宋_GB2312" w:hAnsi="仿宋_GB2312" w:cs="仿宋_GB2312" w:hint="eastAsia"/>
          <w:szCs w:val="21"/>
          <w:u w:val="single"/>
        </w:rPr>
        <w:t xml:space="preserve">             </w:t>
      </w:r>
      <w:r w:rsidRPr="00995FB6">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23F" w:rsidRDefault="00CE323F">
      <w:r>
        <w:separator/>
      </w:r>
    </w:p>
  </w:endnote>
  <w:endnote w:type="continuationSeparator" w:id="0">
    <w:p w:rsidR="00CE323F" w:rsidRDefault="00CE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F048D8" w:rsidRPr="00F048D8">
      <w:rPr>
        <w:rFonts w:ascii="Times New Roman"/>
        <w:noProof/>
        <w:lang w:val="zh-CN"/>
      </w:rPr>
      <w:t>42</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F048D8" w:rsidRPr="00F048D8">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0A39E3F8" wp14:editId="69EB4E33">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F048D8" w:rsidRPr="00F048D8">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23F" w:rsidRDefault="00CE323F">
      <w:r>
        <w:separator/>
      </w:r>
    </w:p>
  </w:footnote>
  <w:footnote w:type="continuationSeparator" w:id="0">
    <w:p w:rsidR="00CE323F" w:rsidRDefault="00CE3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0323E1B5" wp14:editId="129694CE">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16F"/>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2A3"/>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A89"/>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BC2"/>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57"/>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4F6E"/>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0BC"/>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3C2"/>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43B"/>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5DE1"/>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5FB6"/>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DBD"/>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21"/>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122"/>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E0E"/>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23F"/>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376"/>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33"/>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21"/>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98B"/>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2C9"/>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8D8"/>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671"/>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4D10DA-33B6-4947-9323-067DF36B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89</Pages>
  <Words>6865</Words>
  <Characters>39132</Characters>
  <Application>Microsoft Office Word</Application>
  <DocSecurity>0</DocSecurity>
  <Lines>326</Lines>
  <Paragraphs>91</Paragraphs>
  <ScaleCrop>false</ScaleCrop>
  <Company>Microsoft</Company>
  <LinksUpToDate>false</LinksUpToDate>
  <CharactersWithSpaces>45906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473</cp:revision>
  <cp:lastPrinted>2024-09-26T15:10:00Z</cp:lastPrinted>
  <dcterms:created xsi:type="dcterms:W3CDTF">2026-02-06T10:22:00Z</dcterms:created>
  <dcterms:modified xsi:type="dcterms:W3CDTF">2026-04-07T09:59:00Z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