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9C6F87">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9C6F87">
        <w:rPr>
          <w:rFonts w:hint="eastAsia"/>
          <w:bCs/>
          <w:sz w:val="36"/>
          <w:szCs w:val="36"/>
        </w:rPr>
        <w:t>0701-264106120357/14</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BC18D4">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0F0EE3">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0F0EE3">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117A02">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9C6F87">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9C6F87">
        <w:rPr>
          <w:rFonts w:ascii="仿宋_GB2312" w:eastAsia="仿宋_GB2312" w:hAnsi="仿宋_GB2312" w:cs="仿宋_GB2312"/>
          <w:sz w:val="24"/>
          <w:u w:val="single"/>
        </w:rPr>
        <w:t>0701-264106120357/14</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9C6F87">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14</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大红门大队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1203600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6000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北至南三环，南至南五环，东至南苑路，西至菜户营南路、</w:t>
            </w:r>
            <w:proofErr w:type="gramStart"/>
            <w:r w:rsidRPr="00F95582">
              <w:rPr>
                <w:rFonts w:ascii="仿宋" w:eastAsia="仿宋" w:hAnsi="仿宋" w:cs="宋体" w:hint="eastAsia"/>
                <w:kern w:val="0"/>
                <w:szCs w:val="21"/>
              </w:rPr>
              <w:t>京开高速</w:t>
            </w:r>
            <w:proofErr w:type="gramEnd"/>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9C6F87" w:rsidRPr="007B3261" w:rsidRDefault="009C6F87" w:rsidP="009C6F8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9C6F87" w:rsidRPr="007B3261" w:rsidRDefault="009C6F87" w:rsidP="009C6F8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9C6F87" w:rsidP="009C6F87">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9C6F87" w:rsidRPr="007B3261" w:rsidRDefault="009C6F87" w:rsidP="009C6F87">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9C6F87" w:rsidP="009C6F87">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BC18D4">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BC18D4">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E30FCC">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E30FCC" w:rsidRPr="00E30FCC">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BC18D4">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14</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大红门大队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9C6F87">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14</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240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BC18D4">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0F0EE3">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0F0EE3">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0F0EE3">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0F0EE3">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0F0EE3">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0F0EE3">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0F0EE3">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0F0EE3">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0F0EE3">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0F0EE3">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79320E">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C764F3" w:rsidRPr="00C764F3" w:rsidRDefault="00FB531D" w:rsidP="00C764F3">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C764F3" w:rsidRPr="00C764F3">
              <w:rPr>
                <w:rFonts w:ascii="仿宋" w:eastAsia="仿宋" w:hAnsi="仿宋" w:cs="Calibri" w:hint="eastAsia"/>
                <w:kern w:val="0"/>
                <w:sz w:val="24"/>
              </w:rPr>
              <w:t>面积≥6000平方米，得8分；</w:t>
            </w:r>
          </w:p>
          <w:p w:rsidR="00C764F3" w:rsidRPr="00C764F3" w:rsidRDefault="00C764F3" w:rsidP="00C764F3">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C764F3">
              <w:rPr>
                <w:rFonts w:ascii="仿宋" w:eastAsia="仿宋" w:hAnsi="仿宋" w:cs="Calibri" w:hint="eastAsia"/>
                <w:kern w:val="0"/>
                <w:sz w:val="24"/>
              </w:rPr>
              <w:t>5000平方米≤面积＜6000平方米，得4分；</w:t>
            </w:r>
          </w:p>
          <w:p w:rsidR="0008441F" w:rsidRPr="0008441F" w:rsidRDefault="00C764F3" w:rsidP="00C764F3">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C764F3">
              <w:rPr>
                <w:rFonts w:ascii="仿宋" w:eastAsia="仿宋" w:hAnsi="仿宋" w:cs="Calibri" w:hint="eastAsia"/>
                <w:kern w:val="0"/>
                <w:sz w:val="24"/>
              </w:rPr>
              <w:t>面积＜5000平方米，得0分。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C764F3" w:rsidRPr="00C764F3">
              <w:rPr>
                <w:rFonts w:ascii="仿宋" w:eastAsia="仿宋" w:hAnsi="仿宋" w:cs="宋体" w:hint="eastAsia"/>
                <w:kern w:val="0"/>
                <w:sz w:val="24"/>
              </w:rPr>
              <w:t>直线距离大红门大队（大红门西前街137号）5公里（含）以内得12分，5-8（含）公里得6分，超过8公里得0分。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EC4DEA">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EC6972" w:rsidRPr="00EC6972">
              <w:rPr>
                <w:rFonts w:ascii="仿宋" w:eastAsia="仿宋" w:hAnsi="仿宋" w:hint="eastAsia"/>
                <w:bCs/>
                <w:sz w:val="24"/>
              </w:rPr>
              <w:t>应急预案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应急预案针对大部分突发事件进行了阐述，响应时间和反应速度比较及时，</w:t>
            </w:r>
            <w:bookmarkStart w:id="196" w:name="_GoBack"/>
            <w:bookmarkEnd w:id="196"/>
            <w:r w:rsidR="00571819" w:rsidRPr="00571819">
              <w:rPr>
                <w:rFonts w:ascii="仿宋" w:eastAsia="仿宋" w:hAnsi="仿宋" w:hint="eastAsia"/>
                <w:bCs/>
                <w:sz w:val="24"/>
              </w:rPr>
              <w:t>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C4360A">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14</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丰台支队涉案停车场（</w:t>
            </w:r>
            <w:r w:rsidRPr="00F95582">
              <w:rPr>
                <w:rFonts w:ascii="仿宋" w:eastAsia="仿宋" w:hAnsi="仿宋" w:cs="宋体" w:hint="eastAsia"/>
                <w:kern w:val="0"/>
                <w:szCs w:val="21"/>
              </w:rPr>
              <w:t>大红门大队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6000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C4360A" w:rsidRPr="000618C9" w:rsidRDefault="00C4360A" w:rsidP="00C4360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C4360A" w:rsidRPr="000618C9" w:rsidRDefault="00C4360A" w:rsidP="00C4360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C4360A" w:rsidRPr="000618C9" w:rsidRDefault="00C4360A" w:rsidP="00C4360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C4360A" w:rsidRPr="000618C9" w:rsidRDefault="00C4360A" w:rsidP="00C4360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C4360A" w:rsidRPr="000618C9" w:rsidRDefault="00C4360A" w:rsidP="00C4360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C4360A" w:rsidRPr="000618C9" w:rsidRDefault="00C4360A" w:rsidP="00C4360A">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C4360A" w:rsidRPr="000618C9" w:rsidRDefault="00C4360A" w:rsidP="00C4360A">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BC18D4">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C4360A" w:rsidRPr="000618C9" w:rsidRDefault="00C4360A" w:rsidP="00C4360A">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C4360A" w:rsidP="00C4360A">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BC18D4" w:rsidRPr="00BC18D4">
        <w:rPr>
          <w:rFonts w:ascii="仿宋" w:eastAsia="仿宋" w:hAnsi="仿宋" w:cs="等线" w:hint="eastAsia"/>
          <w:b/>
          <w:bCs/>
          <w:sz w:val="24"/>
          <w:lang w:val="zh-TW" w:eastAsia="zh-TW"/>
        </w:rPr>
        <w:t>投标人的报价中应包含承担采购人涉案车辆的转运费用。投标人应于2026年7月15</w:t>
      </w:r>
      <w:r w:rsidR="00BC18D4" w:rsidRPr="00BC18D4">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04745B" w:rsidRPr="0013452F" w:rsidRDefault="0004745B" w:rsidP="0004745B">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04745B" w:rsidRPr="0013452F" w:rsidRDefault="0004745B" w:rsidP="0004745B">
      <w:pPr>
        <w:spacing w:after="160" w:line="360" w:lineRule="auto"/>
        <w:ind w:firstLineChars="200" w:firstLine="480"/>
        <w:rPr>
          <w:rFonts w:ascii="宋体" w:hAnsi="宋体" w:cs="宋体"/>
          <w:sz w:val="24"/>
        </w:rPr>
      </w:pP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04745B" w:rsidRPr="0013452F" w:rsidRDefault="0004745B" w:rsidP="0004745B">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04745B" w:rsidRPr="0013452F" w:rsidRDefault="0004745B" w:rsidP="0004745B">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04745B" w:rsidRPr="0013452F" w:rsidRDefault="0004745B" w:rsidP="0004745B">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04745B" w:rsidRPr="0013452F" w:rsidRDefault="0004745B" w:rsidP="0004745B">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04745B" w:rsidRPr="0013452F" w:rsidRDefault="0004745B" w:rsidP="0004745B">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04745B" w:rsidRPr="0013452F" w:rsidRDefault="0004745B" w:rsidP="0004745B">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04745B" w:rsidRPr="0013452F" w:rsidRDefault="0004745B" w:rsidP="0004745B">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04745B" w:rsidRPr="0013452F" w:rsidRDefault="0004745B" w:rsidP="0004745B">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04745B" w:rsidRPr="0013452F" w:rsidRDefault="0004745B" w:rsidP="0004745B">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04745B" w:rsidRPr="0013452F" w:rsidRDefault="0004745B" w:rsidP="0004745B">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04745B" w:rsidRPr="0013452F" w:rsidRDefault="0004745B" w:rsidP="0004745B">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04745B" w:rsidRPr="0013452F" w:rsidRDefault="0004745B" w:rsidP="0004745B">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04745B" w:rsidRPr="0013452F" w:rsidRDefault="0004745B" w:rsidP="0004745B">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04745B" w:rsidRPr="0013452F" w:rsidRDefault="0004745B" w:rsidP="0004745B">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04745B" w:rsidRPr="0013452F" w:rsidRDefault="0004745B" w:rsidP="0004745B">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04745B" w:rsidRPr="0013452F" w:rsidRDefault="0004745B" w:rsidP="0004745B">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04745B" w:rsidRPr="0013452F" w:rsidRDefault="0004745B" w:rsidP="0004745B">
      <w:pPr>
        <w:widowControl/>
        <w:spacing w:before="100" w:beforeAutospacing="1" w:after="100" w:afterAutospacing="1" w:line="360" w:lineRule="auto"/>
        <w:ind w:firstLineChars="150" w:firstLine="360"/>
        <w:jc w:val="left"/>
        <w:rPr>
          <w:rFonts w:ascii="宋体" w:hAnsi="宋体" w:cs="宋体"/>
          <w:sz w:val="24"/>
        </w:rPr>
      </w:pPr>
    </w:p>
    <w:p w:rsidR="0004745B" w:rsidRPr="0013452F" w:rsidRDefault="0004745B" w:rsidP="0004745B">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04745B" w:rsidRPr="0013452F" w:rsidRDefault="0004745B" w:rsidP="0004745B">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04745B" w:rsidRPr="0013452F" w:rsidRDefault="0004745B" w:rsidP="0004745B">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04745B" w:rsidRPr="0013452F" w:rsidRDefault="0004745B" w:rsidP="0004745B">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04745B" w:rsidRPr="0013452F" w:rsidRDefault="0004745B" w:rsidP="0004745B">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04745B" w:rsidRPr="0013452F" w:rsidRDefault="0004745B" w:rsidP="0004745B">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04745B" w:rsidRPr="0013452F" w:rsidRDefault="0004745B" w:rsidP="0004745B">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04745B" w:rsidRPr="0013452F" w:rsidRDefault="0004745B" w:rsidP="0004745B">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04745B" w:rsidRPr="0013452F" w:rsidRDefault="0004745B" w:rsidP="0004745B">
      <w:pPr>
        <w:tabs>
          <w:tab w:val="left" w:pos="567"/>
        </w:tabs>
        <w:spacing w:after="160" w:line="480" w:lineRule="exact"/>
        <w:rPr>
          <w:rFonts w:ascii="宋体" w:hAnsi="宋体"/>
          <w:sz w:val="24"/>
        </w:rPr>
      </w:pPr>
      <w:r w:rsidRPr="0013452F">
        <w:rPr>
          <w:rFonts w:ascii="宋体" w:hAnsi="宋体" w:cs="宋体"/>
          <w:sz w:val="24"/>
        </w:rPr>
        <w:t>四、数据统计要求</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04745B" w:rsidRPr="0013452F" w:rsidRDefault="0004745B" w:rsidP="0004745B">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04745B" w:rsidRPr="0013452F" w:rsidRDefault="0004745B" w:rsidP="0004745B">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04745B" w:rsidRPr="00614472" w:rsidRDefault="0004745B" w:rsidP="0004745B">
      <w:pPr>
        <w:pStyle w:val="af9"/>
      </w:pPr>
    </w:p>
    <w:p w:rsidR="00700ED8" w:rsidRPr="0004745B" w:rsidRDefault="00700ED8">
      <w:pPr>
        <w:pStyle w:val="af9"/>
        <w:sectPr w:rsidR="00700ED8" w:rsidRPr="0004745B"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BA09D5" w:rsidRPr="00614472" w:rsidRDefault="00BA09D5" w:rsidP="001B2319">
            <w:pPr>
              <w:spacing w:line="540" w:lineRule="exact"/>
              <w:jc w:val="left"/>
              <w:rPr>
                <w:rFonts w:ascii="仿宋" w:eastAsia="仿宋" w:hAnsi="仿宋"/>
                <w:b/>
                <w:kern w:val="0"/>
                <w:sz w:val="28"/>
                <w:szCs w:val="28"/>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BA09D5" w:rsidRPr="00614472" w:rsidRDefault="00BA09D5" w:rsidP="001B2319">
            <w:pPr>
              <w:spacing w:line="540" w:lineRule="exact"/>
              <w:jc w:val="left"/>
              <w:rPr>
                <w:rFonts w:ascii="仿宋" w:eastAsia="仿宋" w:hAnsi="仿宋"/>
                <w:kern w:val="0"/>
                <w:sz w:val="24"/>
              </w:rPr>
            </w:pPr>
          </w:p>
        </w:tc>
      </w:tr>
    </w:tbl>
    <w:p w:rsidR="00BA09D5" w:rsidRPr="00614472" w:rsidRDefault="00BA09D5" w:rsidP="00BA09D5">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BA09D5" w:rsidRPr="00614472" w:rsidTr="001B2319">
        <w:tc>
          <w:tcPr>
            <w:tcW w:w="9237" w:type="dxa"/>
            <w:tcBorders>
              <w:top w:val="single" w:sz="4" w:space="0" w:color="auto"/>
              <w:left w:val="single" w:sz="4" w:space="0" w:color="auto"/>
              <w:bottom w:val="single" w:sz="4" w:space="0" w:color="auto"/>
              <w:right w:val="single" w:sz="4" w:space="0" w:color="auto"/>
            </w:tcBorders>
          </w:tcPr>
          <w:p w:rsidR="00BA09D5" w:rsidRPr="00614472" w:rsidRDefault="00BA09D5"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BA09D5" w:rsidRPr="00614472" w:rsidRDefault="00BA09D5" w:rsidP="001B2319">
            <w:pPr>
              <w:spacing w:line="360" w:lineRule="auto"/>
              <w:rPr>
                <w:rFonts w:eastAsia="仿宋"/>
                <w:sz w:val="24"/>
              </w:rPr>
            </w:pPr>
          </w:p>
        </w:tc>
      </w:tr>
    </w:tbl>
    <w:p w:rsidR="006D76B3" w:rsidRPr="006D76B3" w:rsidRDefault="006D76B3" w:rsidP="006D76B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84D41" w:rsidRPr="006D76B3" w:rsidTr="00784D41">
        <w:tc>
          <w:tcPr>
            <w:tcW w:w="9237" w:type="dxa"/>
            <w:tcBorders>
              <w:top w:val="single" w:sz="4" w:space="0" w:color="auto"/>
              <w:left w:val="single" w:sz="4" w:space="0" w:color="auto"/>
              <w:bottom w:val="single" w:sz="4" w:space="0" w:color="auto"/>
              <w:right w:val="single" w:sz="4" w:space="0" w:color="auto"/>
            </w:tcBorders>
          </w:tcPr>
          <w:p w:rsidR="00784D41" w:rsidRDefault="00784D41"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784D41" w:rsidRDefault="00784D41" w:rsidP="00320800">
            <w:pPr>
              <w:pStyle w:val="af9"/>
              <w:spacing w:line="360" w:lineRule="auto"/>
              <w:rPr>
                <w:rFonts w:ascii="仿宋" w:eastAsia="仿宋" w:hAnsi="仿宋"/>
              </w:rPr>
            </w:pPr>
          </w:p>
          <w:p w:rsidR="00784D41" w:rsidRPr="004A4940" w:rsidRDefault="00784D41" w:rsidP="00320800">
            <w:pPr>
              <w:pStyle w:val="af9"/>
              <w:spacing w:line="360" w:lineRule="auto"/>
              <w:rPr>
                <w:rFonts w:ascii="仿宋" w:eastAsia="仿宋" w:hAnsi="仿宋"/>
              </w:rPr>
            </w:pPr>
            <w:r w:rsidRPr="004A4940">
              <w:rPr>
                <w:rFonts w:ascii="仿宋" w:eastAsia="仿宋" w:hAnsi="仿宋" w:hint="eastAsia"/>
              </w:rPr>
              <w:t>我公司承诺：</w:t>
            </w:r>
          </w:p>
          <w:p w:rsidR="00784D41" w:rsidRPr="004A4940" w:rsidRDefault="00784D41"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784D41" w:rsidRPr="004A4940" w:rsidRDefault="00784D41"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784D41" w:rsidRDefault="00784D41"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6D76B3" w:rsidRPr="006D76B3" w:rsidRDefault="006D76B3" w:rsidP="006D76B3">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D76B3" w:rsidRPr="006D76B3" w:rsidTr="004249E6">
        <w:tc>
          <w:tcPr>
            <w:tcW w:w="9237" w:type="dxa"/>
            <w:tcBorders>
              <w:top w:val="single" w:sz="4" w:space="0" w:color="auto"/>
              <w:left w:val="single" w:sz="4" w:space="0" w:color="auto"/>
              <w:bottom w:val="single" w:sz="4" w:space="0" w:color="auto"/>
              <w:right w:val="single" w:sz="4" w:space="0" w:color="auto"/>
            </w:tcBorders>
          </w:tcPr>
          <w:p w:rsidR="006D76B3" w:rsidRPr="006D76B3" w:rsidRDefault="006D76B3" w:rsidP="006D76B3">
            <w:pPr>
              <w:spacing w:line="540" w:lineRule="exact"/>
              <w:jc w:val="left"/>
              <w:rPr>
                <w:rFonts w:ascii="仿宋" w:eastAsia="仿宋" w:hAnsi="仿宋"/>
                <w:b/>
                <w:kern w:val="0"/>
                <w:sz w:val="24"/>
              </w:rPr>
            </w:pPr>
            <w:r w:rsidRPr="006D76B3">
              <w:rPr>
                <w:rFonts w:ascii="仿宋" w:eastAsia="仿宋" w:hAnsi="仿宋" w:hint="eastAsia"/>
                <w:b/>
                <w:kern w:val="0"/>
                <w:sz w:val="24"/>
              </w:rPr>
              <w:t>3</w:t>
            </w:r>
            <w:r w:rsidRPr="006D76B3">
              <w:rPr>
                <w:rFonts w:ascii="仿宋" w:eastAsia="仿宋" w:hAnsi="仿宋"/>
                <w:b/>
                <w:kern w:val="0"/>
                <w:sz w:val="24"/>
              </w:rPr>
              <w:t>.</w:t>
            </w:r>
            <w:r w:rsidRPr="006D76B3">
              <w:rPr>
                <w:rFonts w:ascii="仿宋" w:eastAsia="仿宋" w:hAnsi="仿宋" w:hint="eastAsia"/>
                <w:b/>
                <w:kern w:val="0"/>
                <w:sz w:val="24"/>
              </w:rPr>
              <w:t>13其他技术证明文件或说明（如果有）</w:t>
            </w:r>
          </w:p>
          <w:p w:rsidR="006D76B3" w:rsidRPr="006D76B3" w:rsidRDefault="006D76B3" w:rsidP="006D76B3">
            <w:pPr>
              <w:spacing w:line="360" w:lineRule="auto"/>
              <w:rPr>
                <w:rFonts w:eastAsia="仿宋"/>
                <w:sz w:val="24"/>
              </w:rPr>
            </w:pPr>
          </w:p>
        </w:tc>
      </w:tr>
    </w:tbl>
    <w:p w:rsidR="00700ED8" w:rsidRPr="006D76B3"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BC18D4">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AB27AF" w:rsidRPr="00AB27AF" w:rsidRDefault="00AB27AF" w:rsidP="00AB27AF">
      <w:pPr>
        <w:spacing w:line="560" w:lineRule="exact"/>
        <w:ind w:firstLineChars="1500" w:firstLine="3150"/>
        <w:rPr>
          <w:rFonts w:ascii="仿宋_GB2312" w:eastAsia="仿宋_GB2312" w:hAnsi="仿宋_GB2312" w:cs="仿宋_GB2312"/>
          <w:szCs w:val="21"/>
        </w:rPr>
      </w:pPr>
      <w:r w:rsidRPr="00AB27AF">
        <w:rPr>
          <w:rFonts w:ascii="仿宋_GB2312" w:eastAsia="仿宋_GB2312" w:hAnsi="仿宋_GB2312" w:cs="仿宋_GB2312" w:hint="eastAsia"/>
          <w:szCs w:val="21"/>
        </w:rPr>
        <w:t>企业名称：（公章）</w:t>
      </w:r>
    </w:p>
    <w:p w:rsidR="00AB27AF" w:rsidRPr="00AB27AF" w:rsidRDefault="00AB27AF" w:rsidP="00AB27AF">
      <w:pPr>
        <w:spacing w:line="560" w:lineRule="exact"/>
        <w:ind w:firstLineChars="1500" w:firstLine="3150"/>
        <w:rPr>
          <w:rFonts w:ascii="仿宋_GB2312" w:eastAsia="仿宋_GB2312" w:hAnsi="仿宋_GB2312" w:cs="仿宋_GB2312"/>
          <w:szCs w:val="21"/>
        </w:rPr>
      </w:pPr>
      <w:r w:rsidRPr="00AB27AF">
        <w:rPr>
          <w:rFonts w:ascii="仿宋_GB2312" w:eastAsia="仿宋_GB2312" w:hAnsi="仿宋_GB2312" w:cs="仿宋_GB2312" w:hint="eastAsia"/>
          <w:szCs w:val="21"/>
        </w:rPr>
        <w:t>法定代表人（单位负责人）：</w:t>
      </w:r>
      <w:r w:rsidRPr="00AB27AF">
        <w:rPr>
          <w:rFonts w:ascii="仿宋_GB2312" w:eastAsia="仿宋_GB2312" w:hAnsi="仿宋_GB2312" w:cs="仿宋_GB2312" w:hint="eastAsia"/>
          <w:szCs w:val="21"/>
          <w:u w:val="single"/>
        </w:rPr>
        <w:t xml:space="preserve">             </w:t>
      </w:r>
      <w:r w:rsidRPr="00AB27AF">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EE3" w:rsidRDefault="000F0EE3">
      <w:r>
        <w:separator/>
      </w:r>
    </w:p>
  </w:endnote>
  <w:endnote w:type="continuationSeparator" w:id="0">
    <w:p w:rsidR="000F0EE3" w:rsidRDefault="000F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EC6972" w:rsidRPr="00EC6972">
      <w:rPr>
        <w:rFonts w:ascii="Times New Roman"/>
        <w:noProof/>
        <w:lang w:val="zh-CN"/>
      </w:rPr>
      <w:t>43</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EC6972" w:rsidRPr="00EC6972">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4AE8B588" wp14:editId="5C890503">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EC6972" w:rsidRPr="00EC6972">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EE3" w:rsidRDefault="000F0EE3">
      <w:r>
        <w:separator/>
      </w:r>
    </w:p>
  </w:footnote>
  <w:footnote w:type="continuationSeparator" w:id="0">
    <w:p w:rsidR="000F0EE3" w:rsidRDefault="000F0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0F921F6E" wp14:editId="73CC828B">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1E4B"/>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5B"/>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0EE3"/>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02"/>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A78"/>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37C"/>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6B3"/>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D41"/>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1E54"/>
    <w:rsid w:val="0079278D"/>
    <w:rsid w:val="0079320E"/>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6F87"/>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7AF"/>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9D5"/>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8D4"/>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60A"/>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9D"/>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4F3"/>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0FC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DE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972"/>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AADB5-DDFB-4D91-A3B0-19FFBAE2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90</Pages>
  <Words>6943</Words>
  <Characters>39579</Characters>
  <Application>Microsoft Office Word</Application>
  <DocSecurity>0</DocSecurity>
  <Lines>329</Lines>
  <Paragraphs>92</Paragraphs>
  <ScaleCrop>false</ScaleCrop>
  <Company>Microsoft</Company>
  <LinksUpToDate>false</LinksUpToDate>
  <CharactersWithSpaces>46430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467</cp:revision>
  <cp:lastPrinted>2024-09-26T15:10:00Z</cp:lastPrinted>
  <dcterms:created xsi:type="dcterms:W3CDTF">2026-02-06T10:22:00Z</dcterms:created>
  <dcterms:modified xsi:type="dcterms:W3CDTF">2026-04-07T09:59:00Z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